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23034" w14:textId="33D735FF" w:rsid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5AC56C98" w14:textId="2C981BF2" w:rsidR="00344BC5" w:rsidRPr="00AD29C0" w:rsidRDefault="00344BC5" w:rsidP="00344BC5">
      <w:pPr>
        <w:rPr>
          <w:b/>
          <w:bCs/>
        </w:rPr>
      </w:pPr>
      <w:r w:rsidRPr="00AD29C0">
        <w:rPr>
          <w:b/>
          <w:bCs/>
        </w:rPr>
        <w:t>Behorende bij: AI 202</w:t>
      </w:r>
      <w:r w:rsidR="000A549F">
        <w:rPr>
          <w:b/>
          <w:bCs/>
        </w:rPr>
        <w:t xml:space="preserve">4-0158 Plaatsing, vervanging en verwijdering van </w:t>
      </w:r>
      <w:r w:rsidR="00C324F4">
        <w:rPr>
          <w:b/>
          <w:bCs/>
        </w:rPr>
        <w:t>afvalinzamelvoorzieningen in de gemeente Amsterdam.</w:t>
      </w:r>
    </w:p>
    <w:p w14:paraId="2FB28E16" w14:textId="77777777" w:rsidR="00AD29C0" w:rsidRPr="00344BC5" w:rsidRDefault="00AD29C0" w:rsidP="00344BC5"/>
    <w:p w14:paraId="22C23035" w14:textId="77777777" w:rsidR="00C40450" w:rsidRDefault="00C40450" w:rsidP="00C40450">
      <w:r>
        <w:t>Naam en adres van de onderneming:</w:t>
      </w:r>
    </w:p>
    <w:p w14:paraId="22C23036" w14:textId="77777777" w:rsidR="00C40450" w:rsidRDefault="00C40450" w:rsidP="00C40450"/>
    <w:p w14:paraId="22C23037" w14:textId="77777777" w:rsidR="00C40450" w:rsidRDefault="00C40450" w:rsidP="00C40450"/>
    <w:p w14:paraId="22C23038" w14:textId="77777777" w:rsidR="00C40450" w:rsidRDefault="00C40450" w:rsidP="00C40450">
      <w:r>
        <w:t>____________________________________________________________________________</w:t>
      </w:r>
    </w:p>
    <w:p w14:paraId="22C23039" w14:textId="77777777" w:rsidR="00C40450" w:rsidRDefault="00C40450" w:rsidP="00C40450"/>
    <w:p w14:paraId="22C2303A" w14:textId="77777777" w:rsidR="00C40450" w:rsidRDefault="00C40450" w:rsidP="00C40450">
      <w:r>
        <w:t>Inschrijvingsnummer Kamer van Koophandel (inschrijvingsnummer van het</w:t>
      </w:r>
    </w:p>
    <w:p w14:paraId="22C2303B" w14:textId="77777777" w:rsidR="00C40450" w:rsidRDefault="00C40450" w:rsidP="00C40450">
      <w:r>
        <w:t>handelsregister of een overeenkomstig register van het land van vestiging van de</w:t>
      </w:r>
    </w:p>
    <w:p w14:paraId="22C2303C" w14:textId="77777777" w:rsidR="00C40450" w:rsidRDefault="00C40450" w:rsidP="00C40450">
      <w:r>
        <w:t>onderneming):</w:t>
      </w:r>
    </w:p>
    <w:p w14:paraId="22C2303D" w14:textId="77777777" w:rsidR="00C40450" w:rsidRDefault="00C40450" w:rsidP="00C40450"/>
    <w:p w14:paraId="22C2303E" w14:textId="77777777" w:rsidR="00C40450" w:rsidRDefault="00C40450" w:rsidP="00C40450"/>
    <w:p w14:paraId="22C2303F" w14:textId="77777777" w:rsidR="00C40450" w:rsidRDefault="00C40450" w:rsidP="00C40450">
      <w:r>
        <w:t>____________________________________________________________________________</w:t>
      </w:r>
    </w:p>
    <w:p w14:paraId="22C23040" w14:textId="77777777" w:rsidR="00C40450" w:rsidRDefault="00C40450" w:rsidP="00C40450"/>
    <w:p w14:paraId="22C23041" w14:textId="77777777" w:rsidR="00C40450" w:rsidRDefault="00C40450" w:rsidP="00C40450"/>
    <w:p w14:paraId="22C23042" w14:textId="77777777" w:rsidR="00C40450" w:rsidRDefault="00C40450" w:rsidP="00C40450">
      <w:r>
        <w:t>Contactpersoon van de onderneming (naam, email, telefoon):</w:t>
      </w:r>
    </w:p>
    <w:p w14:paraId="22C23043" w14:textId="77777777" w:rsidR="00C40450" w:rsidRDefault="00C40450" w:rsidP="00C40450"/>
    <w:p w14:paraId="22C23044" w14:textId="77777777" w:rsidR="00C40450" w:rsidRDefault="00C40450" w:rsidP="00C40450"/>
    <w:p w14:paraId="22C23045" w14:textId="77777777" w:rsidR="00C40450" w:rsidRDefault="00C40450" w:rsidP="00C40450">
      <w:r>
        <w:t>____________________________________________________________________________</w:t>
      </w:r>
    </w:p>
    <w:p w14:paraId="22C23046" w14:textId="77777777" w:rsidR="00C40450" w:rsidRDefault="00C40450" w:rsidP="00C40450"/>
    <w:p w14:paraId="22C23047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22C2304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22C2304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22C2304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22C2304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22C2304C" w14:textId="77777777" w:rsidR="00C40450" w:rsidRDefault="00C40450" w:rsidP="00C40450"/>
    <w:p w14:paraId="22C2304D" w14:textId="77777777" w:rsidR="00C40450" w:rsidRDefault="00C40450" w:rsidP="00C40450">
      <w:r>
        <w:t>Na(a)m(en) vertegenwoordigingsbevoegde ondertekenaar(s):</w:t>
      </w:r>
    </w:p>
    <w:p w14:paraId="22C2304E" w14:textId="77777777" w:rsidR="00C40450" w:rsidRDefault="00C40450" w:rsidP="00C40450"/>
    <w:p w14:paraId="22C2304F" w14:textId="77777777" w:rsidR="00C40450" w:rsidRDefault="00C40450" w:rsidP="00C40450"/>
    <w:p w14:paraId="22C23050" w14:textId="77777777" w:rsidR="00C40450" w:rsidRDefault="00C40450" w:rsidP="00C40450">
      <w:r>
        <w:t>____________________________________________________________________________</w:t>
      </w:r>
    </w:p>
    <w:p w14:paraId="22C23051" w14:textId="77777777" w:rsidR="00C40450" w:rsidRDefault="00C40450" w:rsidP="00C40450"/>
    <w:p w14:paraId="22C23052" w14:textId="77777777" w:rsidR="00C40450" w:rsidRDefault="00C40450" w:rsidP="00C40450">
      <w:r>
        <w:t>Datum:</w:t>
      </w:r>
    </w:p>
    <w:p w14:paraId="22C23053" w14:textId="77777777" w:rsidR="00C40450" w:rsidRDefault="00C40450" w:rsidP="00C40450"/>
    <w:p w14:paraId="22C23054" w14:textId="77777777" w:rsidR="00C40450" w:rsidRDefault="00C40450" w:rsidP="00C40450">
      <w:r>
        <w:t>Handtekening(en):</w:t>
      </w:r>
    </w:p>
    <w:p w14:paraId="22C23055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1970983">
    <w:abstractNumId w:val="0"/>
  </w:num>
  <w:num w:numId="2" w16cid:durableId="1249264375">
    <w:abstractNumId w:val="4"/>
  </w:num>
  <w:num w:numId="3" w16cid:durableId="1010761925">
    <w:abstractNumId w:val="8"/>
  </w:num>
  <w:num w:numId="4" w16cid:durableId="1666324506">
    <w:abstractNumId w:val="7"/>
  </w:num>
  <w:num w:numId="5" w16cid:durableId="390272854">
    <w:abstractNumId w:val="0"/>
  </w:num>
  <w:num w:numId="6" w16cid:durableId="487790687">
    <w:abstractNumId w:val="3"/>
  </w:num>
  <w:num w:numId="7" w16cid:durableId="1539198158">
    <w:abstractNumId w:val="6"/>
  </w:num>
  <w:num w:numId="8" w16cid:durableId="583687651">
    <w:abstractNumId w:val="5"/>
  </w:num>
  <w:num w:numId="9" w16cid:durableId="2021662167">
    <w:abstractNumId w:val="8"/>
  </w:num>
  <w:num w:numId="10" w16cid:durableId="1899631009">
    <w:abstractNumId w:val="7"/>
  </w:num>
  <w:num w:numId="11" w16cid:durableId="1116676696">
    <w:abstractNumId w:val="7"/>
  </w:num>
  <w:num w:numId="12" w16cid:durableId="1578131577">
    <w:abstractNumId w:val="7"/>
  </w:num>
  <w:num w:numId="13" w16cid:durableId="1875145907">
    <w:abstractNumId w:val="7"/>
  </w:num>
  <w:num w:numId="14" w16cid:durableId="102917912">
    <w:abstractNumId w:val="7"/>
  </w:num>
  <w:num w:numId="15" w16cid:durableId="1407189698">
    <w:abstractNumId w:val="7"/>
  </w:num>
  <w:num w:numId="16" w16cid:durableId="993532711">
    <w:abstractNumId w:val="7"/>
  </w:num>
  <w:num w:numId="17" w16cid:durableId="1198658852">
    <w:abstractNumId w:val="7"/>
  </w:num>
  <w:num w:numId="18" w16cid:durableId="1432124407">
    <w:abstractNumId w:val="7"/>
  </w:num>
  <w:num w:numId="19" w16cid:durableId="407576610">
    <w:abstractNumId w:val="5"/>
  </w:num>
  <w:num w:numId="20" w16cid:durableId="721028079">
    <w:abstractNumId w:val="8"/>
  </w:num>
  <w:num w:numId="21" w16cid:durableId="913855811">
    <w:abstractNumId w:val="0"/>
  </w:num>
  <w:num w:numId="22" w16cid:durableId="291906619">
    <w:abstractNumId w:val="3"/>
  </w:num>
  <w:num w:numId="23" w16cid:durableId="750851285">
    <w:abstractNumId w:val="6"/>
  </w:num>
  <w:num w:numId="24" w16cid:durableId="731923776">
    <w:abstractNumId w:val="0"/>
  </w:num>
  <w:num w:numId="25" w16cid:durableId="684332742">
    <w:abstractNumId w:val="0"/>
  </w:num>
  <w:num w:numId="26" w16cid:durableId="1182014532">
    <w:abstractNumId w:val="0"/>
  </w:num>
  <w:num w:numId="27" w16cid:durableId="17200062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9071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04FAA"/>
    <w:rsid w:val="000A549F"/>
    <w:rsid w:val="000B46D8"/>
    <w:rsid w:val="001145F1"/>
    <w:rsid w:val="00177A29"/>
    <w:rsid w:val="002B5524"/>
    <w:rsid w:val="00344BC5"/>
    <w:rsid w:val="00370457"/>
    <w:rsid w:val="003B3222"/>
    <w:rsid w:val="00424DED"/>
    <w:rsid w:val="00482A4F"/>
    <w:rsid w:val="00527398"/>
    <w:rsid w:val="005914DA"/>
    <w:rsid w:val="00632123"/>
    <w:rsid w:val="006F01AE"/>
    <w:rsid w:val="007A3B3E"/>
    <w:rsid w:val="008104C5"/>
    <w:rsid w:val="008402D9"/>
    <w:rsid w:val="009175F9"/>
    <w:rsid w:val="009761CF"/>
    <w:rsid w:val="009B0D92"/>
    <w:rsid w:val="00A03098"/>
    <w:rsid w:val="00A3732E"/>
    <w:rsid w:val="00A53085"/>
    <w:rsid w:val="00AD29C0"/>
    <w:rsid w:val="00BD0C39"/>
    <w:rsid w:val="00C324F4"/>
    <w:rsid w:val="00C40450"/>
    <w:rsid w:val="00DE1273"/>
    <w:rsid w:val="00E7431F"/>
    <w:rsid w:val="00EB1492"/>
    <w:rsid w:val="00F12F0D"/>
    <w:rsid w:val="00F1755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2C23034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B5CC0D7E215468B02B80CD3903CB9" ma:contentTypeVersion="15" ma:contentTypeDescription="Een nieuw document maken." ma:contentTypeScope="" ma:versionID="5a11ce70716baa2dc0b29b9bc03f17a7">
  <xsd:schema xmlns:xsd="http://www.w3.org/2001/XMLSchema" xmlns:xs="http://www.w3.org/2001/XMLSchema" xmlns:p="http://schemas.microsoft.com/office/2006/metadata/properties" xmlns:ns2="547d0072-3082-4803-9370-49d44b2b7a54" xmlns:ns3="451ceeed-c77b-4a37-aea6-85893f5a9fb4" xmlns:ns4="b83470f1-2532-421b-9737-2fcc89948147" targetNamespace="http://schemas.microsoft.com/office/2006/metadata/properties" ma:root="true" ma:fieldsID="4c4c4cbe8473ec01dd403de7eec40f33" ns2:_="" ns3:_="" ns4:_="">
    <xsd:import namespace="547d0072-3082-4803-9370-49d44b2b7a54"/>
    <xsd:import namespace="451ceeed-c77b-4a37-aea6-85893f5a9fb4"/>
    <xsd:import namespace="b83470f1-2532-421b-9737-2fcc89948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Location" minOccurs="0"/>
                <xsd:element ref="ns2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d0072-3082-4803-9370-49d44b2b7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23c499-aab2-4738-8b2e-8e2d043c2e1b}" ma:internalName="TaxCatchAll" ma:showField="CatchAllData" ma:web="b83470f1-2532-421b-9737-2fcc89948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470f1-2532-421b-9737-2fcc89948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3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D3208007886D42B32600F106DE7B6B" ma:contentTypeVersion="4" ma:contentTypeDescription="Een nieuw document maken." ma:contentTypeScope="" ma:versionID="b71b05967432d1079446924b52aad08d">
  <xsd:schema xmlns:xsd="http://www.w3.org/2001/XMLSchema" xmlns:xs="http://www.w3.org/2001/XMLSchema" xmlns:p="http://schemas.microsoft.com/office/2006/metadata/properties" xmlns:ns2="0db02a18-a939-43c3-893d-24e5035eb987" targetNamespace="http://schemas.microsoft.com/office/2006/metadata/properties" ma:root="true" ma:fieldsID="932360bd800bd9d5ba2685d7c0514e25" ns2:_="">
    <xsd:import namespace="0db02a18-a939-43c3-893d-24e5035eb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02a18-a939-43c3-893d-24e5035eb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AFDD7-53E5-40C4-9D39-EBAECC186005}"/>
</file>

<file path=customXml/itemProps2.xml><?xml version="1.0" encoding="utf-8"?>
<ds:datastoreItem xmlns:ds="http://schemas.openxmlformats.org/officeDocument/2006/customXml" ds:itemID="{3A1A87F3-859F-4EC2-AA86-C5A0A984F8E0}"/>
</file>

<file path=customXml/itemProps3.xml><?xml version="1.0" encoding="utf-8"?>
<ds:datastoreItem xmlns:ds="http://schemas.openxmlformats.org/officeDocument/2006/customXml" ds:itemID="{379E0BC9-DA91-4C89-B5B1-8326A87FB470}"/>
</file>

<file path=customXml/itemProps4.xml><?xml version="1.0" encoding="utf-8"?>
<ds:datastoreItem xmlns:ds="http://schemas.openxmlformats.org/officeDocument/2006/customXml" ds:itemID="{FEB483D1-4327-498D-B947-BF292311A0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Bekooij, Nick</cp:lastModifiedBy>
  <cp:revision>3</cp:revision>
  <dcterms:created xsi:type="dcterms:W3CDTF">2024-10-17T10:44:00Z</dcterms:created>
  <dcterms:modified xsi:type="dcterms:W3CDTF">2024-10-18T11:42:00Z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0x010100F0D3208007886D42B32600F106DE7B6B</vt:lpwstr>
  </property>
  <property fmtid="{D5CDD505-2E9C-101B-9397-08002B2CF9AE}" pid="3" name="_dlc_DocIdItemGuid">
    <vt:lpwstr>ab317ed3-2eaa-4417-9eaa-20f03fa1548b</vt:lpwstr>
  </property>
</Properties>
</file>